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501E6D" w:rsidTr="009E3321">
        <w:tc>
          <w:tcPr>
            <w:tcW w:w="3547" w:type="dxa"/>
          </w:tcPr>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Первино зареєстровано</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розпорядження голови</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Василівської райдержадміністрації</w:t>
            </w:r>
          </w:p>
          <w:p w:rsidR="00501E6D" w:rsidRPr="0037458A" w:rsidRDefault="00501E6D" w:rsidP="00E63D26">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від 12.11.2002 №645</w:t>
            </w:r>
          </w:p>
        </w:tc>
        <w:tc>
          <w:tcPr>
            <w:tcW w:w="5973" w:type="dxa"/>
          </w:tcPr>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Затверджено:</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рішення двадцять восьмої (позачергової) сесії</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37458A">
              <w:rPr>
                <w:b w:val="0"/>
                <w:bCs w:val="0"/>
                <w:smallCaps w:val="0"/>
                <w:strike w:val="0"/>
                <w:noProof w:val="0"/>
                <w:sz w:val="28"/>
                <w:szCs w:val="28"/>
                <w:lang w:val="uk-UA"/>
              </w:rPr>
              <w:t>шостого скликання</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_______________2013р. №________</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p>
          <w:p w:rsidR="00501E6D" w:rsidRPr="0037458A" w:rsidRDefault="00501E6D" w:rsidP="009E3321">
            <w:pPr>
              <w:pStyle w:val="BodyText"/>
              <w:shd w:val="clear" w:color="auto" w:fill="auto"/>
              <w:spacing w:line="240" w:lineRule="auto"/>
              <w:ind w:firstLine="0"/>
              <w:rPr>
                <w:b w:val="0"/>
                <w:bCs w:val="0"/>
                <w:smallCaps w:val="0"/>
                <w:strike w:val="0"/>
                <w:noProof w:val="0"/>
                <w:sz w:val="28"/>
                <w:szCs w:val="28"/>
                <w:lang w:val="uk-UA"/>
              </w:rPr>
            </w:pPr>
            <w:r w:rsidRPr="0037458A">
              <w:rPr>
                <w:b w:val="0"/>
                <w:bCs w:val="0"/>
                <w:smallCaps w:val="0"/>
                <w:strike w:val="0"/>
                <w:noProof w:val="0"/>
                <w:sz w:val="28"/>
                <w:szCs w:val="28"/>
                <w:lang w:val="uk-UA"/>
              </w:rPr>
              <w:t>Голова районної ради</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p>
          <w:p w:rsidR="00501E6D" w:rsidRPr="0037458A" w:rsidRDefault="00501E6D" w:rsidP="009E3321">
            <w:pPr>
              <w:pStyle w:val="BodyText"/>
              <w:shd w:val="clear" w:color="auto" w:fill="auto"/>
              <w:spacing w:line="240" w:lineRule="auto"/>
              <w:ind w:firstLine="0"/>
              <w:jc w:val="right"/>
              <w:rPr>
                <w:b w:val="0"/>
                <w:bCs w:val="0"/>
                <w:smallCaps w:val="0"/>
                <w:strike w:val="0"/>
                <w:noProof w:val="0"/>
                <w:sz w:val="28"/>
                <w:szCs w:val="28"/>
                <w:lang w:val="uk-UA"/>
              </w:rPr>
            </w:pPr>
            <w:r w:rsidRPr="0037458A">
              <w:rPr>
                <w:b w:val="0"/>
                <w:bCs w:val="0"/>
                <w:smallCaps w:val="0"/>
                <w:strike w:val="0"/>
                <w:noProof w:val="0"/>
                <w:sz w:val="28"/>
                <w:szCs w:val="28"/>
                <w:lang w:val="uk-UA"/>
              </w:rPr>
              <w:t>__________ Д.С.Калінін</w:t>
            </w:r>
          </w:p>
        </w:tc>
      </w:tr>
      <w:tr w:rsidR="00501E6D" w:rsidTr="009E3321">
        <w:tc>
          <w:tcPr>
            <w:tcW w:w="3547" w:type="dxa"/>
          </w:tcPr>
          <w:p w:rsidR="00501E6D" w:rsidRPr="0037458A" w:rsidRDefault="00501E6D"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Погоджено:</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Відділ освіти, молоді та спорту</w:t>
            </w:r>
          </w:p>
          <w:p w:rsidR="00501E6D" w:rsidRPr="0037458A" w:rsidRDefault="00501E6D" w:rsidP="009E3321">
            <w:pPr>
              <w:pStyle w:val="BodyText"/>
              <w:shd w:val="clear" w:color="auto" w:fill="auto"/>
              <w:spacing w:line="240" w:lineRule="auto"/>
              <w:ind w:firstLine="0"/>
              <w:jc w:val="center"/>
              <w:rPr>
                <w:b w:val="0"/>
                <w:bCs w:val="0"/>
                <w:smallCaps w:val="0"/>
                <w:strike w:val="0"/>
                <w:noProof w:val="0"/>
                <w:sz w:val="28"/>
                <w:szCs w:val="28"/>
                <w:lang w:val="uk-UA"/>
              </w:rPr>
            </w:pPr>
            <w:r w:rsidRPr="0037458A">
              <w:rPr>
                <w:b w:val="0"/>
                <w:bCs w:val="0"/>
                <w:smallCaps w:val="0"/>
                <w:strike w:val="0"/>
                <w:noProof w:val="0"/>
                <w:sz w:val="28"/>
                <w:szCs w:val="28"/>
                <w:lang w:val="uk-UA"/>
              </w:rPr>
              <w:t>Василівської райдержадміністрації</w:t>
            </w:r>
          </w:p>
          <w:p w:rsidR="00501E6D" w:rsidRPr="0037458A" w:rsidRDefault="00501E6D" w:rsidP="009E3321">
            <w:pPr>
              <w:pStyle w:val="BodyText"/>
              <w:shd w:val="clear" w:color="auto" w:fill="auto"/>
              <w:spacing w:line="240" w:lineRule="auto"/>
              <w:ind w:firstLine="0"/>
              <w:rPr>
                <w:b w:val="0"/>
                <w:bCs w:val="0"/>
                <w:smallCaps w:val="0"/>
                <w:strike w:val="0"/>
                <w:noProof w:val="0"/>
                <w:sz w:val="28"/>
                <w:szCs w:val="28"/>
                <w:lang w:val="uk-UA"/>
              </w:rPr>
            </w:pPr>
          </w:p>
          <w:p w:rsidR="00501E6D" w:rsidRPr="0037458A" w:rsidRDefault="00501E6D" w:rsidP="009E3321">
            <w:pPr>
              <w:pStyle w:val="BodyText"/>
              <w:shd w:val="clear" w:color="auto" w:fill="auto"/>
              <w:spacing w:line="240" w:lineRule="auto"/>
              <w:ind w:firstLine="0"/>
              <w:rPr>
                <w:b w:val="0"/>
                <w:bCs w:val="0"/>
                <w:smallCaps w:val="0"/>
                <w:strike w:val="0"/>
                <w:noProof w:val="0"/>
                <w:sz w:val="28"/>
                <w:szCs w:val="28"/>
                <w:lang w:val="uk-UA"/>
              </w:rPr>
            </w:pPr>
            <w:r w:rsidRPr="0037458A">
              <w:rPr>
                <w:b w:val="0"/>
                <w:bCs w:val="0"/>
                <w:smallCaps w:val="0"/>
                <w:strike w:val="0"/>
                <w:noProof w:val="0"/>
                <w:sz w:val="28"/>
                <w:szCs w:val="28"/>
                <w:lang w:val="uk-UA"/>
              </w:rPr>
              <w:t>Начальник відділу</w:t>
            </w:r>
          </w:p>
          <w:p w:rsidR="00501E6D" w:rsidRPr="0037458A" w:rsidRDefault="00501E6D" w:rsidP="009E3321">
            <w:pPr>
              <w:pStyle w:val="BodyText"/>
              <w:shd w:val="clear" w:color="auto" w:fill="auto"/>
              <w:spacing w:line="240" w:lineRule="auto"/>
              <w:ind w:firstLine="0"/>
              <w:jc w:val="right"/>
              <w:rPr>
                <w:b w:val="0"/>
                <w:bCs w:val="0"/>
                <w:smallCaps w:val="0"/>
                <w:strike w:val="0"/>
                <w:noProof w:val="0"/>
                <w:sz w:val="28"/>
                <w:szCs w:val="28"/>
                <w:lang w:val="uk-UA"/>
              </w:rPr>
            </w:pPr>
            <w:r w:rsidRPr="0037458A">
              <w:rPr>
                <w:b w:val="0"/>
                <w:bCs w:val="0"/>
                <w:smallCaps w:val="0"/>
                <w:strike w:val="0"/>
                <w:noProof w:val="0"/>
                <w:sz w:val="28"/>
                <w:szCs w:val="28"/>
                <w:lang w:val="uk-UA"/>
              </w:rPr>
              <w:t>___________В.І. Онищенко</w:t>
            </w:r>
          </w:p>
        </w:tc>
      </w:tr>
    </w:tbl>
    <w:p w:rsidR="00501E6D" w:rsidRPr="00901DA7" w:rsidRDefault="00501E6D" w:rsidP="00A80979">
      <w:pPr>
        <w:pStyle w:val="BodyText"/>
        <w:shd w:val="clear" w:color="auto" w:fill="auto"/>
        <w:spacing w:line="240" w:lineRule="auto"/>
        <w:ind w:firstLine="0"/>
        <w:rPr>
          <w:sz w:val="28"/>
          <w:szCs w:val="28"/>
          <w:lang w:val="uk-UA"/>
        </w:rPr>
      </w:pPr>
    </w:p>
    <w:p w:rsidR="00501E6D" w:rsidRPr="00901DA7" w:rsidRDefault="00501E6D" w:rsidP="00A80979">
      <w:pPr>
        <w:pStyle w:val="BodyText"/>
        <w:shd w:val="clear" w:color="auto" w:fill="auto"/>
        <w:spacing w:line="240" w:lineRule="auto"/>
        <w:ind w:left="6237" w:firstLine="0"/>
        <w:rPr>
          <w:sz w:val="28"/>
          <w:szCs w:val="28"/>
          <w:lang w:val="uk-UA"/>
        </w:rPr>
      </w:pPr>
    </w:p>
    <w:p w:rsidR="00501E6D" w:rsidRPr="00901DA7" w:rsidRDefault="00501E6D" w:rsidP="00A80979">
      <w:pPr>
        <w:pStyle w:val="BodyText"/>
        <w:shd w:val="clear" w:color="auto" w:fill="auto"/>
        <w:spacing w:line="240" w:lineRule="auto"/>
        <w:ind w:left="6237" w:firstLine="0"/>
        <w:rPr>
          <w:sz w:val="28"/>
          <w:szCs w:val="28"/>
          <w:lang w:val="uk-UA"/>
        </w:rPr>
      </w:pPr>
    </w:p>
    <w:p w:rsidR="00501E6D" w:rsidRPr="00901DA7" w:rsidRDefault="00501E6D" w:rsidP="00A80979">
      <w:pPr>
        <w:pStyle w:val="BodyText"/>
        <w:shd w:val="clear" w:color="auto" w:fill="auto"/>
        <w:spacing w:line="240" w:lineRule="auto"/>
        <w:ind w:left="6237" w:firstLine="0"/>
        <w:rPr>
          <w:sz w:val="28"/>
          <w:szCs w:val="28"/>
          <w:lang w:val="uk-UA"/>
        </w:rPr>
      </w:pPr>
    </w:p>
    <w:p w:rsidR="00501E6D" w:rsidRPr="00901DA7" w:rsidRDefault="00501E6D" w:rsidP="00A80979">
      <w:pPr>
        <w:pStyle w:val="BodyText"/>
        <w:shd w:val="clear" w:color="auto" w:fill="auto"/>
        <w:spacing w:line="240" w:lineRule="auto"/>
        <w:ind w:left="6237" w:firstLine="0"/>
        <w:rPr>
          <w:sz w:val="28"/>
          <w:szCs w:val="28"/>
          <w:lang w:val="uk-UA"/>
        </w:rPr>
      </w:pPr>
    </w:p>
    <w:p w:rsidR="00501E6D" w:rsidRPr="00901DA7" w:rsidRDefault="00501E6D" w:rsidP="00A80979">
      <w:pPr>
        <w:pStyle w:val="BodyText"/>
        <w:shd w:val="clear" w:color="auto" w:fill="auto"/>
        <w:spacing w:line="240" w:lineRule="auto"/>
        <w:ind w:left="6237" w:firstLine="0"/>
        <w:rPr>
          <w:sz w:val="28"/>
          <w:szCs w:val="28"/>
          <w:lang w:val="uk-UA"/>
        </w:rPr>
      </w:pPr>
    </w:p>
    <w:p w:rsidR="00501E6D" w:rsidRPr="00901DA7" w:rsidRDefault="00501E6D" w:rsidP="00901DA7">
      <w:pPr>
        <w:jc w:val="center"/>
        <w:rPr>
          <w:rFonts w:ascii="Times New Roman" w:hAnsi="Times New Roman"/>
          <w:b/>
          <w:spacing w:val="-11"/>
          <w:sz w:val="28"/>
          <w:szCs w:val="28"/>
        </w:rPr>
      </w:pPr>
      <w:r w:rsidRPr="00901DA7">
        <w:rPr>
          <w:rFonts w:ascii="Times New Roman" w:hAnsi="Times New Roman"/>
          <w:b/>
          <w:spacing w:val="-11"/>
          <w:sz w:val="28"/>
          <w:szCs w:val="28"/>
        </w:rPr>
        <w:t>СТАТУТ</w:t>
      </w:r>
    </w:p>
    <w:p w:rsidR="00501E6D" w:rsidRPr="00901DA7" w:rsidRDefault="00501E6D" w:rsidP="00901DA7">
      <w:pPr>
        <w:jc w:val="center"/>
        <w:rPr>
          <w:rFonts w:ascii="Times New Roman" w:hAnsi="Times New Roman"/>
          <w:b/>
          <w:spacing w:val="-11"/>
          <w:sz w:val="28"/>
          <w:szCs w:val="28"/>
        </w:rPr>
      </w:pPr>
      <w:r w:rsidRPr="00901DA7">
        <w:rPr>
          <w:rFonts w:ascii="Times New Roman" w:hAnsi="Times New Roman"/>
          <w:b/>
          <w:spacing w:val="-11"/>
          <w:sz w:val="28"/>
          <w:szCs w:val="28"/>
        </w:rPr>
        <w:t>КОМУНАЛЬНОГО ЗАКЛАДУ</w:t>
      </w:r>
    </w:p>
    <w:p w:rsidR="00501E6D" w:rsidRDefault="00501E6D" w:rsidP="00901DA7">
      <w:pPr>
        <w:jc w:val="center"/>
        <w:rPr>
          <w:rFonts w:ascii="Times New Roman" w:hAnsi="Times New Roman"/>
          <w:b/>
          <w:spacing w:val="-11"/>
          <w:sz w:val="28"/>
          <w:szCs w:val="28"/>
        </w:rPr>
      </w:pPr>
      <w:r w:rsidRPr="00901DA7">
        <w:rPr>
          <w:rFonts w:ascii="Times New Roman" w:hAnsi="Times New Roman"/>
          <w:b/>
          <w:spacing w:val="-11"/>
          <w:sz w:val="28"/>
          <w:szCs w:val="28"/>
        </w:rPr>
        <w:t xml:space="preserve">«ВЕРХНЬОКРИНИЧАНСЬКА ЗАГАЛЬНООСВІТНЯ </w:t>
      </w:r>
    </w:p>
    <w:p w:rsidR="00501E6D" w:rsidRPr="00901DA7" w:rsidRDefault="00501E6D" w:rsidP="00901DA7">
      <w:pPr>
        <w:jc w:val="center"/>
        <w:rPr>
          <w:rFonts w:ascii="Times New Roman" w:hAnsi="Times New Roman"/>
          <w:b/>
          <w:spacing w:val="-11"/>
          <w:sz w:val="28"/>
          <w:szCs w:val="28"/>
        </w:rPr>
      </w:pPr>
      <w:r w:rsidRPr="00901DA7">
        <w:rPr>
          <w:rFonts w:ascii="Times New Roman" w:hAnsi="Times New Roman"/>
          <w:b/>
          <w:spacing w:val="-11"/>
          <w:sz w:val="28"/>
          <w:szCs w:val="28"/>
        </w:rPr>
        <w:t>ШКОЛА І-ІІ СТУПЕНІВ»</w:t>
      </w:r>
    </w:p>
    <w:p w:rsidR="00501E6D" w:rsidRPr="00901DA7" w:rsidRDefault="00501E6D" w:rsidP="00901DA7">
      <w:pPr>
        <w:jc w:val="center"/>
        <w:rPr>
          <w:rFonts w:ascii="Times New Roman" w:hAnsi="Times New Roman"/>
          <w:b/>
          <w:spacing w:val="-11"/>
          <w:sz w:val="28"/>
          <w:szCs w:val="28"/>
        </w:rPr>
      </w:pPr>
      <w:r w:rsidRPr="00901DA7">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901DA7">
        <w:rPr>
          <w:rFonts w:ascii="Times New Roman" w:hAnsi="Times New Roman"/>
          <w:b/>
          <w:spacing w:val="-11"/>
          <w:sz w:val="28"/>
          <w:szCs w:val="28"/>
        </w:rPr>
        <w:t>ЗАПОРІЗЬКОЇ ОБЛАСТІ</w:t>
      </w:r>
    </w:p>
    <w:p w:rsidR="00501E6D" w:rsidRPr="00901DA7" w:rsidRDefault="00501E6D" w:rsidP="00901DA7">
      <w:pPr>
        <w:jc w:val="center"/>
        <w:rPr>
          <w:rFonts w:ascii="Times New Roman" w:hAnsi="Times New Roman"/>
          <w:b/>
          <w:spacing w:val="-11"/>
          <w:sz w:val="28"/>
          <w:szCs w:val="28"/>
        </w:rPr>
      </w:pPr>
      <w:r w:rsidRPr="00901DA7">
        <w:rPr>
          <w:rFonts w:ascii="Times New Roman" w:hAnsi="Times New Roman"/>
          <w:b/>
          <w:spacing w:val="-11"/>
          <w:sz w:val="28"/>
          <w:szCs w:val="28"/>
        </w:rPr>
        <w:t>(</w:t>
      </w:r>
      <w:r w:rsidRPr="00901DA7">
        <w:rPr>
          <w:rFonts w:ascii="Times New Roman" w:hAnsi="Times New Roman"/>
          <w:b/>
          <w:spacing w:val="-11"/>
          <w:sz w:val="28"/>
        </w:rPr>
        <w:t>нова редакція</w:t>
      </w:r>
      <w:r w:rsidRPr="00901DA7">
        <w:rPr>
          <w:rFonts w:ascii="Times New Roman" w:hAnsi="Times New Roman"/>
          <w:b/>
          <w:spacing w:val="-11"/>
          <w:sz w:val="28"/>
          <w:szCs w:val="28"/>
        </w:rPr>
        <w:t>)</w:t>
      </w: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Default="00501E6D" w:rsidP="00A80979">
      <w:pPr>
        <w:pStyle w:val="BodyText"/>
        <w:shd w:val="clear" w:color="auto" w:fill="auto"/>
        <w:spacing w:line="240" w:lineRule="auto"/>
        <w:ind w:firstLine="0"/>
        <w:jc w:val="both"/>
        <w:rPr>
          <w:rStyle w:val="11"/>
          <w:strike/>
          <w:sz w:val="28"/>
          <w:szCs w:val="28"/>
          <w:lang w:eastAsia="uk-UA"/>
        </w:rPr>
      </w:pPr>
    </w:p>
    <w:p w:rsidR="00501E6D" w:rsidRPr="00A80979" w:rsidRDefault="00501E6D"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1.1. КОМУНАЛЬНИЙ ЗАКЛАД «ВЕРХНЬОКРИНИЧАНСЬКА ЗАГАЛЬНООСВІТНЯ ШКОЛА І-ІІ СТУПЕНІВ» ВАСИЛІВСЬКОЇ РАЙОННОЇ РАДИ ЗАПОРІЗЬКОЇ ОБЛАСТІ (далі навчальний заклад), створен</w:t>
      </w:r>
      <w:r>
        <w:rPr>
          <w:rFonts w:ascii="Times New Roman" w:hAnsi="Times New Roman" w:cs="Times New Roman"/>
          <w:sz w:val="28"/>
          <w:szCs w:val="28"/>
        </w:rPr>
        <w:t>ий</w:t>
      </w:r>
      <w:r w:rsidRPr="00901DA7">
        <w:rPr>
          <w:rFonts w:ascii="Times New Roman" w:hAnsi="Times New Roman" w:cs="Times New Roman"/>
          <w:sz w:val="28"/>
          <w:szCs w:val="28"/>
        </w:rPr>
        <w:t xml:space="preserve"> шляхом зміни повного найменування ВЕРХНЬОКРИНИЧАНСЬКОЇ ЗАГАЛЬНООСВІТНЬОЇ ШКОЛИ 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901DA7">
        <w:rPr>
          <w:rFonts w:ascii="Times New Roman" w:hAnsi="Times New Roman" w:cs="Times New Roman"/>
          <w:sz w:val="28"/>
          <w:szCs w:val="28"/>
        </w:rPr>
        <w:t>20.11.2004р. №10801050001000057 .</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1.3. Засновником навчального закладу є Василівська районна рада Запорізької області.</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xml:space="preserve">1.6. Повне найменування: </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українською мовою: КОМУНАЛЬНИЙ ЗАКЛАД «ВЕРХНЬОКРИНИЧАНСЬКА ЗАГАЛЬНООСВІТНЯ ШКОЛА І-ІІ СТУПЕНІВ» ВАСИЛІВСЬКОЇ РАЙОННОЇ РАДИ ЗАПОРІЗЬКОЇ ОБЛАСТІ;</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російською мовою: КОМУНАЛЬНОЕ ЗАВЕДЕНИЕ «ВЕРХНЕКРИНИЧАНСКАЯ ОБЩЕОБРАЗОВАТЕЛЬНАЯ ШКОЛА І-ІІ СТУПЕНЕЙ » ВАСИЛЬЕВСКОГО РАЙОННОГО СОВЕТА ЗАПОРОЖСКОЙ ОБЛАСТИ.</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Скорочене найменування :</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українською мовою: КЗ «Верньокриничанська ЗОШ І-ІІ ст.»ВРР ЗО</w:t>
      </w:r>
    </w:p>
    <w:p w:rsidR="00501E6D" w:rsidRPr="00901DA7"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 російською мовою: КЗ «Верхнекриничанская ООШ І-ІІ ст.» ВРС ЗО</w:t>
      </w:r>
    </w:p>
    <w:p w:rsidR="00501E6D" w:rsidRDefault="00501E6D" w:rsidP="00901DA7">
      <w:pPr>
        <w:ind w:firstLine="724"/>
        <w:jc w:val="both"/>
        <w:rPr>
          <w:rFonts w:ascii="Times New Roman" w:hAnsi="Times New Roman" w:cs="Times New Roman"/>
          <w:sz w:val="28"/>
          <w:szCs w:val="28"/>
        </w:rPr>
      </w:pPr>
      <w:r w:rsidRPr="00901DA7">
        <w:rPr>
          <w:rFonts w:ascii="Times New Roman" w:hAnsi="Times New Roman" w:cs="Times New Roman"/>
          <w:sz w:val="28"/>
          <w:szCs w:val="28"/>
        </w:rPr>
        <w:t>1.7. Юридична адреса навчального закладу 71622, Запорізька область, Василівський район, с. В-Криниця, вул. Калініна, 160</w:t>
      </w:r>
      <w:r>
        <w:rPr>
          <w:rFonts w:ascii="Times New Roman" w:hAnsi="Times New Roman" w:cs="Times New Roman"/>
          <w:sz w:val="28"/>
          <w:szCs w:val="28"/>
        </w:rPr>
        <w:t>.</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1.8. Навчальний заклад є юридичною особою, має самостійний баланс,</w:t>
      </w:r>
      <w:r>
        <w:rPr>
          <w:rFonts w:ascii="Times New Roman" w:hAnsi="Times New Roman" w:cs="Times New Roman"/>
          <w:sz w:val="28"/>
          <w:szCs w:val="28"/>
        </w:rPr>
        <w:t xml:space="preserve"> п</w:t>
      </w:r>
      <w:r w:rsidRPr="001D561E">
        <w:rPr>
          <w:rFonts w:ascii="Times New Roman" w:hAnsi="Times New Roman" w:cs="Times New Roman"/>
          <w:sz w:val="28"/>
          <w:szCs w:val="28"/>
        </w:rPr>
        <w:t>ечатку, штамп, ідентифікаційний номер.</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1.9. Головною метою навчального закладу є забезпечення реалізації права</w:t>
      </w:r>
      <w:r>
        <w:rPr>
          <w:rFonts w:ascii="Times New Roman" w:hAnsi="Times New Roman" w:cs="Times New Roman"/>
          <w:sz w:val="28"/>
          <w:szCs w:val="28"/>
        </w:rPr>
        <w:t xml:space="preserve"> г</w:t>
      </w:r>
      <w:r w:rsidRPr="001D561E">
        <w:rPr>
          <w:rFonts w:ascii="Times New Roman" w:hAnsi="Times New Roman" w:cs="Times New Roman"/>
          <w:sz w:val="28"/>
          <w:szCs w:val="28"/>
        </w:rPr>
        <w:t>ромадян на здобуття повної загальної середньої освіти.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1.10. </w:t>
      </w:r>
      <w:r w:rsidRPr="001D561E">
        <w:rPr>
          <w:rFonts w:ascii="Times New Roman" w:hAnsi="Times New Roman" w:cs="Times New Roman"/>
          <w:sz w:val="28"/>
          <w:szCs w:val="28"/>
        </w:rPr>
        <w:t>Головними завданнями навчального закладу є:</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забезпечення реалізації права громадян на повну загальну середню освіту;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громадянина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розвиток особистості учня, його здібностей і обдарувань, наукового світогляду;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реалізація права учнів (вихованців) на вільне формування політичних і світоглядних переконань;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умов для оволодіння системою наукових знань про природу</w:t>
      </w:r>
      <w:r>
        <w:rPr>
          <w:rFonts w:ascii="Times New Roman" w:hAnsi="Times New Roman" w:cs="Times New Roman"/>
          <w:sz w:val="28"/>
          <w:szCs w:val="28"/>
        </w:rPr>
        <w:t>,  людину і суспільство.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Навчальний заклад несе відповідальність перед особою, суспільством і державою за: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безпечні умови освітньої діяльності;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державних стандартів освіти;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дотримання фінансової дисципліни.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заклад має право: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користуватися пільгами, що передбачені діючим законодавством;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проходити в установленому порядку державну атестацію;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форми, методи і засоби організації навчально-виховного процесу за погодженням із власником (засновником);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розробляти і впроваджувати власні програми навчальної та науково-методичної роботи з урахуванням державних стандартів: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контингент учнів;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визначати варіативну частину робочого навчального плану;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 установленому порядку розробляти і впроваджувати експериментальні та індивідуальні робочі навчальні плани;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організовувати підготовку, перепідготовку, підвищення кваліфікації педагогічних кадрів;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використовувати різні форми морального і матеріального заохочення до учасників 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бути власником і розпорядником рухомого і нерухомого майна згідно законодавством України та статутом;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отримувати кошти і матеріальні цінності від органів виконавчої влади, юридичних і фізичних осіб;</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залишати у своєму розпорядженні і використовувати власні надходження у порядку визначеному законодавством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розвивати власну соціальну базу: мережу спортивно-оздоровчих, лікувально-профілактичних і культурних підрозділів;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встановлювати форму для учнів;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1.15.Взаємовідносини навчального закладу з юридичними і фізичними особами визначаються угодами, що укладені між ними.</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both"/>
        <w:rPr>
          <w:rFonts w:ascii="Times New Roman" w:hAnsi="Times New Roman" w:cs="Times New Roman"/>
          <w:sz w:val="28"/>
          <w:szCs w:val="28"/>
        </w:rPr>
      </w:pPr>
      <w:bookmarkStart w:id="0" w:name="bookmark0"/>
      <w:r w:rsidRPr="001D561E">
        <w:rPr>
          <w:rFonts w:ascii="Times New Roman" w:hAnsi="Times New Roman" w:cs="Times New Roman"/>
          <w:sz w:val="28"/>
          <w:szCs w:val="28"/>
        </w:rPr>
        <w:t xml:space="preserve">                                 П. Організація навчально-виховного процесу.</w:t>
      </w:r>
      <w:bookmarkEnd w:id="0"/>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2.3. Відповідно до робочого навчального плану педагогічні працівники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Навчального закладу самостійно добирають програми, підручники, навчальні </w:t>
      </w:r>
      <w:r>
        <w:rPr>
          <w:rFonts w:ascii="Times New Roman" w:hAnsi="Times New Roman" w:cs="Times New Roman"/>
          <w:sz w:val="28"/>
          <w:szCs w:val="28"/>
        </w:rPr>
        <w:t>п</w:t>
      </w:r>
      <w:r w:rsidRPr="001D561E">
        <w:rPr>
          <w:rFonts w:ascii="Times New Roman" w:hAnsi="Times New Roman" w:cs="Times New Roman"/>
          <w:sz w:val="28"/>
          <w:szCs w:val="28"/>
        </w:rPr>
        <w:t>осібники, що мають гриф Міністерства освіти і науки України, а також</w:t>
      </w:r>
      <w:r>
        <w:rPr>
          <w:rFonts w:ascii="Times New Roman" w:hAnsi="Times New Roman" w:cs="Times New Roman"/>
          <w:sz w:val="28"/>
          <w:szCs w:val="28"/>
        </w:rPr>
        <w:t xml:space="preserve"> н</w:t>
      </w:r>
      <w:r w:rsidRPr="001D561E">
        <w:rPr>
          <w:rFonts w:ascii="Times New Roman" w:hAnsi="Times New Roman" w:cs="Times New Roman"/>
          <w:sz w:val="28"/>
          <w:szCs w:val="28"/>
        </w:rPr>
        <w:t>ауково-методичну літературу, дидактичні матеріали, форми, методи, засоби</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авчальної роботи, що мають забезпечувати виконання статутних завдань та</w:t>
      </w:r>
      <w:r>
        <w:rPr>
          <w:rFonts w:ascii="Times New Roman" w:hAnsi="Times New Roman" w:cs="Times New Roman"/>
          <w:sz w:val="28"/>
          <w:szCs w:val="28"/>
        </w:rPr>
        <w:t xml:space="preserve"> з</w:t>
      </w:r>
      <w:r w:rsidRPr="001D561E">
        <w:rPr>
          <w:rFonts w:ascii="Times New Roman" w:hAnsi="Times New Roman" w:cs="Times New Roman"/>
          <w:sz w:val="28"/>
          <w:szCs w:val="28"/>
        </w:rPr>
        <w:t>добуття освіти на рівні державних стандартів.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ф</w:t>
      </w:r>
      <w:r w:rsidRPr="001D561E">
        <w:rPr>
          <w:rFonts w:ascii="Times New Roman" w:hAnsi="Times New Roman" w:cs="Times New Roman"/>
          <w:sz w:val="28"/>
          <w:szCs w:val="28"/>
        </w:rPr>
        <w:t>ормою навчання.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н</w:t>
      </w:r>
      <w:r w:rsidRPr="001D561E">
        <w:rPr>
          <w:rFonts w:ascii="Times New Roman" w:hAnsi="Times New Roman" w:cs="Times New Roman"/>
          <w:sz w:val="28"/>
          <w:szCs w:val="28"/>
        </w:rPr>
        <w:t>авчання та екстернату.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2.5. </w:t>
      </w:r>
      <w:r w:rsidRPr="001D561E">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з</w:t>
      </w:r>
      <w:r w:rsidRPr="001D561E">
        <w:rPr>
          <w:rFonts w:ascii="Times New Roman" w:hAnsi="Times New Roman" w:cs="Times New Roman"/>
          <w:sz w:val="28"/>
          <w:szCs w:val="28"/>
        </w:rPr>
        <w:t>дійснюється наказом директора навчального закладу на підставі заяви батьків (осіб, які їх замінюють).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в</w:t>
      </w:r>
      <w:r w:rsidRPr="001D561E">
        <w:rPr>
          <w:rFonts w:ascii="Times New Roman" w:hAnsi="Times New Roman" w:cs="Times New Roman"/>
          <w:sz w:val="28"/>
          <w:szCs w:val="28"/>
        </w:rPr>
        <w:t>становлюються навчальним закладом в межах часу, що передбачений робочим навчальним планом.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Навчальний рік поділяється на семестри.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з</w:t>
      </w:r>
      <w:r w:rsidRPr="001D561E">
        <w:rPr>
          <w:rFonts w:ascii="Times New Roman" w:hAnsi="Times New Roman" w:cs="Times New Roman"/>
          <w:sz w:val="28"/>
          <w:szCs w:val="28"/>
        </w:rPr>
        <w:t>абороняється (крім випадків, передбачених законодавством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2.10. Тривалість уроків у навчальному закладі становить: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У перших класах — 35 хвилин, у других— четвертих класах— 40 хвилин, у п’ятих— дев’ятих — 45 хвилин. Зміна тривалості уроків допускається за погодженням з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Відповідними органами управління освітою та територіальними установами</w:t>
      </w:r>
      <w:r>
        <w:rPr>
          <w:rFonts w:ascii="Times New Roman" w:hAnsi="Times New Roman" w:cs="Times New Roman"/>
          <w:sz w:val="28"/>
          <w:szCs w:val="28"/>
        </w:rPr>
        <w:t xml:space="preserve"> д</w:t>
      </w:r>
      <w:r w:rsidRPr="001D561E">
        <w:rPr>
          <w:rFonts w:ascii="Times New Roman" w:hAnsi="Times New Roman" w:cs="Times New Roman"/>
          <w:sz w:val="28"/>
          <w:szCs w:val="28"/>
        </w:rPr>
        <w:t>ержавної санітарно-епідеміологічної служби.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2.11. Щоденна кількість і послідовність навчальних занять визначається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Розкладом уроків, що складається на кожен семестр відповідно до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Санітарно-гігієнічних та педагогічних вимог і затверджується директором.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2.12. Зміст, обсяг і характер домашніх завдань з кожного предмету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Система оцінювання навчальної праці учнів повинна бути стимулюючою.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Оцінювання навчальних досягнень учнів 2-9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2.17. Навчання у випускному 9,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навчання учням ( випускникам) видається відповідний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початковій школі, в 5-8 класах за рішенням педагогічної ради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Загальноосвітнього навчального закладу проводяться різні форми підсумкової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Атестації учнів ( тестування, заліки, контрольні роботи, захист учнівських</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Науково-дослідних робіт тощо).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з</w:t>
      </w:r>
      <w:r w:rsidRPr="001D561E">
        <w:rPr>
          <w:rFonts w:ascii="Times New Roman" w:hAnsi="Times New Roman" w:cs="Times New Roman"/>
          <w:sz w:val="28"/>
          <w:szCs w:val="28"/>
        </w:rPr>
        <w:t>атверджуються Кабінетом Міністрів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учні 1-8 класів можуть нагороджуватися похвальним листом.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а</w:t>
      </w:r>
      <w:r w:rsidRPr="001D561E">
        <w:rPr>
          <w:rFonts w:ascii="Times New Roman" w:hAnsi="Times New Roman" w:cs="Times New Roman"/>
          <w:sz w:val="28"/>
          <w:szCs w:val="28"/>
        </w:rPr>
        <w:t>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center"/>
        <w:rPr>
          <w:rFonts w:ascii="Times New Roman" w:hAnsi="Times New Roman" w:cs="Times New Roman"/>
          <w:sz w:val="28"/>
          <w:szCs w:val="28"/>
        </w:rPr>
      </w:pPr>
      <w:bookmarkStart w:id="1" w:name="bookmark1"/>
      <w:r w:rsidRPr="001D561E">
        <w:rPr>
          <w:rFonts w:ascii="Times New Roman" w:hAnsi="Times New Roman" w:cs="Times New Roman"/>
          <w:sz w:val="28"/>
          <w:szCs w:val="28"/>
        </w:rPr>
        <w:t>ІІІ. Учасники навчально-виховного процесу</w:t>
      </w:r>
      <w:bookmarkEnd w:id="1"/>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б</w:t>
      </w:r>
      <w:r w:rsidRPr="001D561E">
        <w:rPr>
          <w:rFonts w:ascii="Times New Roman" w:hAnsi="Times New Roman" w:cs="Times New Roman"/>
          <w:sz w:val="28"/>
          <w:szCs w:val="28"/>
        </w:rPr>
        <w:t>ібліотекарі, інші спеціалісти, батьки або особи, які їх замінюють.</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1D561E">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1D561E">
        <w:rPr>
          <w:rFonts w:ascii="Times New Roman" w:hAnsi="Times New Roman" w:cs="Times New Roman"/>
          <w:sz w:val="28"/>
          <w:szCs w:val="28"/>
        </w:rPr>
        <w:t>Учні мають право:</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 xml:space="preserve">а вибір форми навчання, факультативів, спецкурсів, позашкільних та позакласних занять;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доступ до інформації з усіх галузей знань;</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різних видах науково-практичної діяльності, конференціях, олімпіадах, виставках, конкурсах тощо;</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органів громадського самоврядування навчального закладу;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в обговоренні і вносити власні пропозиції щодо організації навчально-виховного процесу, дозвілля учнів;</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добровільних самодіяльних об’єднаннях, творчих студіях, клубах, гуртках, групах за інтересами тощо;</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захист від будь-яких форм експлуатації, психічного і фізичного насилля, що порушують права або принижують їх честь, гідність;</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безпечні і нешкідливі умови навчання, виховання та праці.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1D561E">
        <w:rPr>
          <w:rFonts w:ascii="Times New Roman" w:hAnsi="Times New Roman" w:cs="Times New Roman"/>
          <w:sz w:val="28"/>
          <w:szCs w:val="28"/>
        </w:rPr>
        <w:t>Учні зобов'язані: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 xml:space="preserve">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 xml:space="preserve">отримуватися вимог статуту, правил внутрішнього розпорядку;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ережливо ставитись до державного, громадського і особистого майна; дотримуватися законодавства, моральних, етичних норм;</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посильну участь у різних видах трудової діяльності, що не заборонені чинним законодавством;</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правил особистої гігієни.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3.5. Педагогічними працівниками навчального закладу можуть бути особи з </w:t>
      </w:r>
      <w:r>
        <w:rPr>
          <w:rFonts w:ascii="Times New Roman" w:hAnsi="Times New Roman" w:cs="Times New Roman"/>
          <w:sz w:val="28"/>
          <w:szCs w:val="28"/>
        </w:rPr>
        <w:t>в</w:t>
      </w:r>
      <w:r w:rsidRPr="001D561E">
        <w:rPr>
          <w:rFonts w:ascii="Times New Roman" w:hAnsi="Times New Roman" w:cs="Times New Roman"/>
          <w:sz w:val="28"/>
          <w:szCs w:val="28"/>
        </w:rPr>
        <w:t>исокими моральними якостями, які мають відповідну педагогічну освіту,</w:t>
      </w:r>
      <w:r>
        <w:rPr>
          <w:rFonts w:ascii="Times New Roman" w:hAnsi="Times New Roman" w:cs="Times New Roman"/>
          <w:sz w:val="28"/>
          <w:szCs w:val="28"/>
        </w:rPr>
        <w:t xml:space="preserve"> н</w:t>
      </w:r>
      <w:r w:rsidRPr="001D561E">
        <w:rPr>
          <w:rFonts w:ascii="Times New Roman" w:hAnsi="Times New Roman" w:cs="Times New Roman"/>
          <w:sz w:val="28"/>
          <w:szCs w:val="28"/>
        </w:rPr>
        <w:t>алежний рівень професійної підготовки, здійснюють педагогічну діяльність,</w:t>
      </w:r>
      <w:r>
        <w:rPr>
          <w:rFonts w:ascii="Times New Roman" w:hAnsi="Times New Roman" w:cs="Times New Roman"/>
          <w:sz w:val="28"/>
          <w:szCs w:val="28"/>
        </w:rPr>
        <w:t xml:space="preserve"> з</w:t>
      </w:r>
      <w:r w:rsidRPr="001D561E">
        <w:rPr>
          <w:rFonts w:ascii="Times New Roman" w:hAnsi="Times New Roman" w:cs="Times New Roman"/>
          <w:sz w:val="28"/>
          <w:szCs w:val="28"/>
        </w:rPr>
        <w:t>абезпечують результативність та якість своєї роботи, фізичний та психічний стан здоров’я яких дозволяє виконувати професійні обов’язки.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501E6D"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3.7. Педагогічні працівники мають право на: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захист професійної честі, гідності;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амостійний вибір форм, методів, засобів навчальної роботи, не шкідливих для здоров’я учнів (вихованців);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часть в обговоренні та вирішенні питань організації навчально-виховного</w:t>
      </w:r>
      <w:r>
        <w:rPr>
          <w:rFonts w:ascii="Times New Roman" w:hAnsi="Times New Roman" w:cs="Times New Roman"/>
          <w:sz w:val="28"/>
          <w:szCs w:val="28"/>
        </w:rPr>
        <w:t xml:space="preserve"> п</w:t>
      </w:r>
      <w:r w:rsidRPr="001D561E">
        <w:rPr>
          <w:rFonts w:ascii="Times New Roman" w:hAnsi="Times New Roman" w:cs="Times New Roman"/>
          <w:sz w:val="28"/>
          <w:szCs w:val="28"/>
        </w:rPr>
        <w:t>роцесу;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роведення в установленому порядку науково-дослідної, експериментальної, пошукової роботи;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иявлення педагогічної ініціативи;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 xml:space="preserve">озачергову атестацію з метою отримання відповідної категорії, педагогічного звання; </w:t>
      </w:r>
    </w:p>
    <w:p w:rsidR="00501E6D"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у</w:t>
      </w:r>
      <w:r w:rsidRPr="001D561E">
        <w:rPr>
          <w:rFonts w:ascii="Times New Roman" w:hAnsi="Times New Roman" w:cs="Times New Roman"/>
          <w:sz w:val="28"/>
          <w:szCs w:val="28"/>
        </w:rPr>
        <w:t xml:space="preserve">часть у роботі органів громадського самоврядування навчального закладу;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кваліфікації, перепідготовку;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о</w:t>
      </w:r>
      <w:r w:rsidRPr="001D561E">
        <w:rPr>
          <w:rFonts w:ascii="Times New Roman" w:hAnsi="Times New Roman" w:cs="Times New Roman"/>
          <w:sz w:val="28"/>
          <w:szCs w:val="28"/>
        </w:rPr>
        <w:t>тримання пенсії, у тому числі і за вислугу років в порядку визначеному законодавством України;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 матеріальне, житлово-побутове та соціальне забезпечення відповідно до чинного законодавства.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3.8. Педагогічні працівники зобов’язані: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абезпечувати належний рівень викладання навчальних дисциплін відповідно до навчальних програм на рівні обов’язкових державних вимог;</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 xml:space="preserve">прияти розвитку інтересів, нахилів та здібностей дітей, а також збереженню їх здоров’я, здійснювати пропаганду здорового способу життя;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с</w:t>
      </w:r>
      <w:r w:rsidRPr="001D561E">
        <w:rPr>
          <w:rFonts w:ascii="Times New Roman" w:hAnsi="Times New Roman" w:cs="Times New Roman"/>
          <w:sz w:val="28"/>
          <w:szCs w:val="28"/>
        </w:rPr>
        <w:t>прияти зростанню іміджу навчального закладу;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н</w:t>
      </w:r>
      <w:r w:rsidRPr="001D561E">
        <w:rPr>
          <w:rFonts w:ascii="Times New Roman" w:hAnsi="Times New Roman" w:cs="Times New Roman"/>
          <w:sz w:val="28"/>
          <w:szCs w:val="28"/>
        </w:rPr>
        <w:t>астановленням і особистим прикладом утверджувати повагу до державної символіки, принципів загальнолюдської моралі;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г</w:t>
      </w:r>
      <w:r w:rsidRPr="001D561E">
        <w:rPr>
          <w:rFonts w:ascii="Times New Roman" w:hAnsi="Times New Roman" w:cs="Times New Roman"/>
          <w:sz w:val="28"/>
          <w:szCs w:val="28"/>
        </w:rPr>
        <w:t>отувати учнів до самостійного життя в дусі взаєморозуміння, миру, злагоди між усіма народами, етнічними, національними, релігійними групами;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д</w:t>
      </w:r>
      <w:r w:rsidRPr="001D561E">
        <w:rPr>
          <w:rFonts w:ascii="Times New Roman" w:hAnsi="Times New Roman" w:cs="Times New Roman"/>
          <w:sz w:val="28"/>
          <w:szCs w:val="28"/>
        </w:rPr>
        <w:t>отримуватися педагогічної етики, моралі, поважати гідність учнів;</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з</w:t>
      </w:r>
      <w:r w:rsidRPr="001D561E">
        <w:rPr>
          <w:rFonts w:ascii="Times New Roman" w:hAnsi="Times New Roman" w:cs="Times New Roman"/>
          <w:sz w:val="28"/>
          <w:szCs w:val="28"/>
        </w:rPr>
        <w:t>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п</w:t>
      </w:r>
      <w:r w:rsidRPr="001D561E">
        <w:rPr>
          <w:rFonts w:ascii="Times New Roman" w:hAnsi="Times New Roman" w:cs="Times New Roman"/>
          <w:sz w:val="28"/>
          <w:szCs w:val="28"/>
        </w:rPr>
        <w:t>остійно підвищувати свій професійний рівень, педагогічну майстерність, загальну і політичну культуру;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статут навчального закладу, правила внутрішнього розпорядку, умови контракту чи трудового договору;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в</w:t>
      </w:r>
      <w:r w:rsidRPr="001D561E">
        <w:rPr>
          <w:rFonts w:ascii="Times New Roman" w:hAnsi="Times New Roman" w:cs="Times New Roman"/>
          <w:sz w:val="28"/>
          <w:szCs w:val="28"/>
        </w:rPr>
        <w:t>иконувати накази і розпорядження керівника навчального закладу, органів управління освітою;</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б</w:t>
      </w:r>
      <w:r w:rsidRPr="001D561E">
        <w:rPr>
          <w:rFonts w:ascii="Times New Roman" w:hAnsi="Times New Roman" w:cs="Times New Roman"/>
          <w:sz w:val="28"/>
          <w:szCs w:val="28"/>
        </w:rPr>
        <w:t>рати участь у роботі педагогічної ради.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 директором навчального закладу і затверджується відповідним органом управління освітою.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 (посадового окладу) лише за  письмовою згодою педагогічного працівника.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д</w:t>
      </w:r>
      <w:r w:rsidRPr="001D561E">
        <w:rPr>
          <w:rFonts w:ascii="Times New Roman" w:hAnsi="Times New Roman" w:cs="Times New Roman"/>
          <w:sz w:val="28"/>
          <w:szCs w:val="28"/>
        </w:rPr>
        <w:t>опускається лише у разі зміни кількості годин з окремих предметів, що</w:t>
      </w:r>
      <w:r>
        <w:rPr>
          <w:rFonts w:ascii="Times New Roman" w:hAnsi="Times New Roman" w:cs="Times New Roman"/>
          <w:sz w:val="28"/>
          <w:szCs w:val="28"/>
        </w:rPr>
        <w:t xml:space="preserve"> п</w:t>
      </w:r>
      <w:r w:rsidRPr="001D561E">
        <w:rPr>
          <w:rFonts w:ascii="Times New Roman" w:hAnsi="Times New Roman" w:cs="Times New Roman"/>
          <w:sz w:val="28"/>
          <w:szCs w:val="28"/>
        </w:rPr>
        <w:t>ередбачається робочим навчальним планом, або за письмовою згодою</w:t>
      </w:r>
      <w:r>
        <w:rPr>
          <w:rFonts w:ascii="Times New Roman" w:hAnsi="Times New Roman" w:cs="Times New Roman"/>
          <w:sz w:val="28"/>
          <w:szCs w:val="28"/>
        </w:rPr>
        <w:t xml:space="preserve"> п</w:t>
      </w:r>
      <w:r w:rsidRPr="001D561E">
        <w:rPr>
          <w:rFonts w:ascii="Times New Roman" w:hAnsi="Times New Roman" w:cs="Times New Roman"/>
          <w:sz w:val="28"/>
          <w:szCs w:val="28"/>
        </w:rPr>
        <w:t>едагогічного працівника з дотриманням законодавства про працю.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w:t>
      </w:r>
      <w:r>
        <w:rPr>
          <w:rFonts w:ascii="Times New Roman" w:hAnsi="Times New Roman" w:cs="Times New Roman"/>
          <w:sz w:val="28"/>
          <w:szCs w:val="28"/>
        </w:rPr>
        <w:t xml:space="preserve"> </w:t>
      </w:r>
      <w:r w:rsidRPr="001D561E">
        <w:rPr>
          <w:rFonts w:ascii="Times New Roman" w:hAnsi="Times New Roman" w:cs="Times New Roman"/>
          <w:sz w:val="28"/>
          <w:szCs w:val="28"/>
        </w:rPr>
        <w:t>«педагог-організатор-методист» та інші.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з</w:t>
      </w:r>
      <w:r w:rsidRPr="001D561E">
        <w:rPr>
          <w:rFonts w:ascii="Times New Roman" w:hAnsi="Times New Roman" w:cs="Times New Roman"/>
          <w:sz w:val="28"/>
          <w:szCs w:val="28"/>
        </w:rPr>
        <w:t xml:space="preserve">аконодавством України про працю, Законом України «Про загальну середню </w:t>
      </w:r>
      <w:r>
        <w:rPr>
          <w:rFonts w:ascii="Times New Roman" w:hAnsi="Times New Roman" w:cs="Times New Roman"/>
          <w:sz w:val="28"/>
          <w:szCs w:val="28"/>
        </w:rPr>
        <w:t>о</w:t>
      </w:r>
      <w:r w:rsidRPr="001D561E">
        <w:rPr>
          <w:rFonts w:ascii="Times New Roman" w:hAnsi="Times New Roman" w:cs="Times New Roman"/>
          <w:sz w:val="28"/>
          <w:szCs w:val="28"/>
        </w:rPr>
        <w:t>світу» та іншими законодавчими актами.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3.13. </w:t>
      </w:r>
      <w:r w:rsidRPr="001D561E">
        <w:rPr>
          <w:rFonts w:ascii="Times New Roman" w:hAnsi="Times New Roman" w:cs="Times New Roman"/>
          <w:sz w:val="28"/>
          <w:szCs w:val="28"/>
        </w:rPr>
        <w:t xml:space="preserve">Педагогічні працівники, які систематично порушують статут, правила внутрішнього розпорядку навчального закладу, не виконують посадових обов’язків, </w:t>
      </w:r>
      <w:r>
        <w:rPr>
          <w:rFonts w:ascii="Times New Roman" w:hAnsi="Times New Roman" w:cs="Times New Roman"/>
          <w:sz w:val="28"/>
          <w:szCs w:val="28"/>
        </w:rPr>
        <w:t>у</w:t>
      </w:r>
      <w:r w:rsidRPr="001D561E">
        <w:rPr>
          <w:rFonts w:ascii="Times New Roman" w:hAnsi="Times New Roman" w:cs="Times New Roman"/>
          <w:sz w:val="28"/>
          <w:szCs w:val="28"/>
        </w:rPr>
        <w:t>мови колективного договору ( контракту) або за результатами атестації не</w:t>
      </w:r>
      <w:r>
        <w:rPr>
          <w:rFonts w:ascii="Times New Roman" w:hAnsi="Times New Roman" w:cs="Times New Roman"/>
          <w:sz w:val="28"/>
          <w:szCs w:val="28"/>
        </w:rPr>
        <w:t xml:space="preserve"> в</w:t>
      </w:r>
      <w:r w:rsidRPr="001D561E">
        <w:rPr>
          <w:rFonts w:ascii="Times New Roman" w:hAnsi="Times New Roman" w:cs="Times New Roman"/>
          <w:sz w:val="28"/>
          <w:szCs w:val="28"/>
        </w:rPr>
        <w:t>ідповідають займаній посаді, звільняються з роботи відповідно до чинного</w:t>
      </w:r>
      <w:r>
        <w:rPr>
          <w:rFonts w:ascii="Times New Roman" w:hAnsi="Times New Roman" w:cs="Times New Roman"/>
          <w:sz w:val="28"/>
          <w:szCs w:val="28"/>
        </w:rPr>
        <w:t xml:space="preserve"> з</w:t>
      </w:r>
      <w:r w:rsidRPr="001D561E">
        <w:rPr>
          <w:rFonts w:ascii="Times New Roman" w:hAnsi="Times New Roman" w:cs="Times New Roman"/>
          <w:sz w:val="28"/>
          <w:szCs w:val="28"/>
        </w:rPr>
        <w:t>аконодавства.</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3.14. </w:t>
      </w:r>
      <w:r w:rsidRPr="001D561E">
        <w:rPr>
          <w:rFonts w:ascii="Times New Roman" w:hAnsi="Times New Roman" w:cs="Times New Roman"/>
          <w:sz w:val="28"/>
          <w:szCs w:val="28"/>
        </w:rPr>
        <w:t>Батьки та особи, які їх замінюють, мають право: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виховувати у дітей повагу до законів, прав, основних свобод людини.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center"/>
        <w:rPr>
          <w:rFonts w:ascii="Times New Roman" w:hAnsi="Times New Roman" w:cs="Times New Roman"/>
          <w:sz w:val="28"/>
          <w:szCs w:val="28"/>
        </w:rPr>
      </w:pPr>
      <w:bookmarkStart w:id="2" w:name="bookmark2"/>
      <w:r w:rsidRPr="001D561E">
        <w:rPr>
          <w:rFonts w:ascii="Times New Roman" w:hAnsi="Times New Roman" w:cs="Times New Roman"/>
          <w:sz w:val="28"/>
          <w:szCs w:val="28"/>
        </w:rPr>
        <w:t>IV. Управління навчальним закладом</w:t>
      </w:r>
      <w:bookmarkEnd w:id="2"/>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4.2. Директор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організовує навчально-виховний процес;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відповідає за якість і ефективність роботи педагогічного колективу;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розпоряджається в установленому порядку шкільним майном і коштами;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 конференцією), засновником, місцевими органами державної виконавчої влади тощо.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працівників навчального закладу - зборами трудового колективу;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учнів навчального закладу другого-третього ступеня - класними зборами;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батьків, представників громадськості - класними батьківськими зборами.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Кожна категорія обирає однакову кількість делегатів.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Загальні збори (конференція):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заслуховують звіт директора і голови ради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 У період між загальними зборами (конференцією) діє рада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4.4.1. Метою діяльності ради є:</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сприяння демократизації і гуманізації навчально-виховного процесу;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розширення колегіальних форм управління навчальним закладом;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4.4.2. Основними завданнями ради є:</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формування навичок здорового способу життя;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створення належного педагогічного клімату в навчальному закладі;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сприяння організації дозвілля та оздоровлення учнів (вихованців);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ініціювання дій, що сприяли б неухильному виконанню положень чинного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законодавства щодо обов’язковості загальної середньої освіти;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зміцнення партнерських зв’язків між родинами учнів (вихованців) та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Загальноосвітнім навчальним закладом з метою забезпечення єдності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4.4.3. До ради обираються пропорційно представники від педагогічного</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На чергових виборах склад ради оновлюється не менше ніж на третину.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4.4.4. Рада навчального закладу діє на засадах:</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дотримання вимог законодавства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колегіальності ухвалення рішень;</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добровільності і рівноправності членства;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гласності.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рівної кількості голосів вирішальним є голос голови ради.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Рішення ради, що не суперечать чинному законодавству та Статуту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4.4.6. Рада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організовує виконання рішень загальних зборів (конференцій);</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затверджує режим роботи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н</w:t>
      </w:r>
      <w:r w:rsidRPr="001D561E">
        <w:rPr>
          <w:rFonts w:ascii="Times New Roman" w:hAnsi="Times New Roman" w:cs="Times New Roman"/>
          <w:sz w:val="28"/>
          <w:szCs w:val="28"/>
        </w:rPr>
        <w:t>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р</w:t>
      </w:r>
      <w:r w:rsidRPr="001D561E">
        <w:rPr>
          <w:rFonts w:ascii="Times New Roman" w:hAnsi="Times New Roman" w:cs="Times New Roman"/>
          <w:sz w:val="28"/>
          <w:szCs w:val="28"/>
        </w:rPr>
        <w:t>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(вихованців), а також тенденції розвитку регіону, суспільства і держави;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огоджує робочий навчальний план на кожний навчальний рік;</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з</w:t>
      </w:r>
      <w:r w:rsidRPr="001D561E">
        <w:rPr>
          <w:rFonts w:ascii="Times New Roman" w:hAnsi="Times New Roman" w:cs="Times New Roman"/>
          <w:sz w:val="28"/>
          <w:szCs w:val="28"/>
        </w:rPr>
        <w:t>аслуховує звіт голови ради, інформацію директора та його заступників з питань навчально-виховної та фінансово-господарської діяльності;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б</w:t>
      </w:r>
      <w:r w:rsidRPr="001D561E">
        <w:rPr>
          <w:rFonts w:ascii="Times New Roman" w:hAnsi="Times New Roman" w:cs="Times New Roman"/>
          <w:sz w:val="28"/>
          <w:szCs w:val="28"/>
        </w:rPr>
        <w:t>ере участь у засіданнях атестаційної комісії з метою обговорення питань про присвоєння кваліфікаційних категорій вчителям;</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иносить на розгляд педагогічної ради пропозиції щодо поліпшення організації позакласної та позашкільної роботи з учнями;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иступає ініціатором проведення добродійних акцій;</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в</w:t>
      </w:r>
      <w:r w:rsidRPr="001D561E">
        <w:rPr>
          <w:rFonts w:ascii="Times New Roman" w:hAnsi="Times New Roman" w:cs="Times New Roman"/>
          <w:sz w:val="28"/>
          <w:szCs w:val="28"/>
        </w:rPr>
        <w:t>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і</w:t>
      </w:r>
      <w:r w:rsidRPr="001D561E">
        <w:rPr>
          <w:rFonts w:ascii="Times New Roman" w:hAnsi="Times New Roman" w:cs="Times New Roman"/>
          <w:sz w:val="28"/>
          <w:szCs w:val="28"/>
        </w:rPr>
        <w:t>ніціює розгляд кадрових питань та бере участь у їх вирішенні;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с</w:t>
      </w:r>
      <w:r w:rsidRPr="001D561E">
        <w:rPr>
          <w:rFonts w:ascii="Times New Roman" w:hAnsi="Times New Roman" w:cs="Times New Roman"/>
          <w:sz w:val="28"/>
          <w:szCs w:val="28"/>
        </w:rPr>
        <w:t>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питання родинного виховання;</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сприяє педагогічній освіті батьків;</w:t>
      </w:r>
    </w:p>
    <w:p w:rsidR="00501E6D"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сприяє поповненню бібліотечного фонду та передплаті періодичних видань; </w:t>
      </w:r>
    </w:p>
    <w:p w:rsidR="00501E6D"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розглядає питання здобуття обов’язкової загальної середньої освіти учнями;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 xml:space="preserve">організовує громадський контроль за харчуванням і медичним обслуговуванням учнів; </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xml:space="preserve">- </w:t>
      </w:r>
      <w:r w:rsidRPr="001D561E">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Головою педагогічної ради є директор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Педагогічна рада розглядає питання:</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у</w:t>
      </w:r>
      <w:r w:rsidRPr="001D561E">
        <w:rPr>
          <w:rFonts w:ascii="Times New Roman" w:hAnsi="Times New Roman" w:cs="Times New Roman"/>
          <w:sz w:val="28"/>
          <w:szCs w:val="28"/>
        </w:rPr>
        <w:t>досконалення і методичного забезпечення навчально-виховного процесу, планування та режиму роботи навчального закладу;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ереведення учнів до наступних класів і їх випуску, видачі документів про відповідний рівень освіти, нагородження за досягнення у навчанні;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 п</w:t>
      </w:r>
      <w:r w:rsidRPr="001D561E">
        <w:rPr>
          <w:rFonts w:ascii="Times New Roman" w:hAnsi="Times New Roman" w:cs="Times New Roman"/>
          <w:sz w:val="28"/>
          <w:szCs w:val="28"/>
        </w:rPr>
        <w:t>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501E6D" w:rsidRPr="001D561E" w:rsidRDefault="00501E6D" w:rsidP="00901DA7">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501E6D" w:rsidRPr="001D561E" w:rsidRDefault="00501E6D" w:rsidP="00901DA7">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501E6D" w:rsidRPr="001D561E" w:rsidRDefault="00501E6D" w:rsidP="00901DA7">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501E6D" w:rsidRPr="001D561E" w:rsidRDefault="00501E6D" w:rsidP="00901DA7">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501E6D" w:rsidRPr="001D561E" w:rsidRDefault="00501E6D" w:rsidP="00901DA7">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501E6D" w:rsidRPr="001D561E" w:rsidRDefault="00501E6D" w:rsidP="00901DA7">
      <w:pPr>
        <w:jc w:val="both"/>
        <w:rPr>
          <w:rFonts w:ascii="Times New Roman" w:hAnsi="Times New Roman" w:cs="Times New Roman"/>
          <w:sz w:val="28"/>
          <w:szCs w:val="28"/>
        </w:rPr>
      </w:pP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501E6D" w:rsidRPr="001D561E" w:rsidRDefault="00501E6D" w:rsidP="00901DA7">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501E6D" w:rsidRPr="001D561E" w:rsidRDefault="00501E6D" w:rsidP="00901DA7">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501E6D" w:rsidRDefault="00501E6D" w:rsidP="00901DA7">
      <w:pPr>
        <w:jc w:val="both"/>
        <w:rPr>
          <w:rFonts w:ascii="Times New Roman" w:hAnsi="Times New Roman" w:cs="Times New Roman"/>
          <w:sz w:val="28"/>
          <w:szCs w:val="28"/>
        </w:rPr>
      </w:pPr>
    </w:p>
    <w:p w:rsidR="00501E6D" w:rsidRPr="00EC444B" w:rsidRDefault="00501E6D" w:rsidP="00901DA7">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501E6D" w:rsidRPr="00EC444B" w:rsidRDefault="00501E6D" w:rsidP="00901DA7">
      <w:pPr>
        <w:pStyle w:val="NormalWeb"/>
        <w:spacing w:after="0"/>
        <w:ind w:firstLine="798"/>
        <w:jc w:val="both"/>
        <w:rPr>
          <w:sz w:val="28"/>
          <w:szCs w:val="28"/>
          <w:lang w:val="uk-UA"/>
        </w:rPr>
      </w:pPr>
    </w:p>
    <w:p w:rsidR="00501E6D" w:rsidRPr="00EC444B" w:rsidRDefault="00501E6D" w:rsidP="00901DA7">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501E6D" w:rsidRPr="00EC444B" w:rsidRDefault="00501E6D" w:rsidP="00901DA7">
      <w:pPr>
        <w:ind w:right="-38" w:firstLine="720"/>
        <w:jc w:val="both"/>
        <w:rPr>
          <w:rFonts w:ascii="Times New Roman" w:hAnsi="Times New Roman"/>
          <w:sz w:val="28"/>
          <w:szCs w:val="28"/>
        </w:rPr>
      </w:pPr>
    </w:p>
    <w:p w:rsidR="00501E6D" w:rsidRPr="001D561E" w:rsidRDefault="00501E6D" w:rsidP="00901DA7">
      <w:pPr>
        <w:jc w:val="both"/>
        <w:rPr>
          <w:rFonts w:ascii="Times New Roman" w:hAnsi="Times New Roman" w:cs="Times New Roman"/>
          <w:sz w:val="28"/>
          <w:szCs w:val="28"/>
        </w:rPr>
      </w:pPr>
    </w:p>
    <w:p w:rsidR="00501E6D" w:rsidRPr="00901DA7" w:rsidRDefault="00501E6D" w:rsidP="00901DA7">
      <w:pPr>
        <w:ind w:firstLine="724"/>
        <w:jc w:val="both"/>
        <w:rPr>
          <w:rFonts w:ascii="Times New Roman" w:hAnsi="Times New Roman" w:cs="Times New Roman"/>
          <w:sz w:val="28"/>
          <w:szCs w:val="28"/>
        </w:rPr>
      </w:pPr>
    </w:p>
    <w:sectPr w:rsidR="00501E6D" w:rsidRPr="00901DA7"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222D2"/>
    <w:rsid w:val="00156E5C"/>
    <w:rsid w:val="001B4F24"/>
    <w:rsid w:val="001D561E"/>
    <w:rsid w:val="001D73D1"/>
    <w:rsid w:val="001E4EB0"/>
    <w:rsid w:val="001E6F25"/>
    <w:rsid w:val="001E796C"/>
    <w:rsid w:val="002057DD"/>
    <w:rsid w:val="00217376"/>
    <w:rsid w:val="0023297D"/>
    <w:rsid w:val="00281B5F"/>
    <w:rsid w:val="002A14A2"/>
    <w:rsid w:val="002C186E"/>
    <w:rsid w:val="002F6997"/>
    <w:rsid w:val="00313D99"/>
    <w:rsid w:val="0037458A"/>
    <w:rsid w:val="003B3163"/>
    <w:rsid w:val="003F7CB8"/>
    <w:rsid w:val="00441F3C"/>
    <w:rsid w:val="00443327"/>
    <w:rsid w:val="004747B2"/>
    <w:rsid w:val="004A16E8"/>
    <w:rsid w:val="004A28E6"/>
    <w:rsid w:val="004B1E02"/>
    <w:rsid w:val="004D3A1D"/>
    <w:rsid w:val="00501E6D"/>
    <w:rsid w:val="00521C55"/>
    <w:rsid w:val="00525214"/>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615C"/>
    <w:rsid w:val="006C589C"/>
    <w:rsid w:val="00705EAF"/>
    <w:rsid w:val="0075575A"/>
    <w:rsid w:val="0077459C"/>
    <w:rsid w:val="007A4515"/>
    <w:rsid w:val="007B1DCA"/>
    <w:rsid w:val="007F06A6"/>
    <w:rsid w:val="008027DE"/>
    <w:rsid w:val="00827591"/>
    <w:rsid w:val="00845884"/>
    <w:rsid w:val="008508BE"/>
    <w:rsid w:val="008541FD"/>
    <w:rsid w:val="00861BDD"/>
    <w:rsid w:val="008922D1"/>
    <w:rsid w:val="008B0CEB"/>
    <w:rsid w:val="008E2709"/>
    <w:rsid w:val="008F1526"/>
    <w:rsid w:val="008F405B"/>
    <w:rsid w:val="008F7C49"/>
    <w:rsid w:val="00901DA7"/>
    <w:rsid w:val="009173E5"/>
    <w:rsid w:val="00936A30"/>
    <w:rsid w:val="0096043B"/>
    <w:rsid w:val="009709BC"/>
    <w:rsid w:val="009D6A6E"/>
    <w:rsid w:val="009E0B6C"/>
    <w:rsid w:val="009E1B23"/>
    <w:rsid w:val="009E3321"/>
    <w:rsid w:val="009F7524"/>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42B52"/>
    <w:rsid w:val="00B62AA3"/>
    <w:rsid w:val="00B62B64"/>
    <w:rsid w:val="00B84471"/>
    <w:rsid w:val="00BA69FA"/>
    <w:rsid w:val="00BB3D1E"/>
    <w:rsid w:val="00BE49F9"/>
    <w:rsid w:val="00C473A2"/>
    <w:rsid w:val="00CC0486"/>
    <w:rsid w:val="00D1760A"/>
    <w:rsid w:val="00D17CFF"/>
    <w:rsid w:val="00D224E0"/>
    <w:rsid w:val="00D249DB"/>
    <w:rsid w:val="00D55D5C"/>
    <w:rsid w:val="00DA6987"/>
    <w:rsid w:val="00DA6BAC"/>
    <w:rsid w:val="00DE435C"/>
    <w:rsid w:val="00DF4B64"/>
    <w:rsid w:val="00E201BA"/>
    <w:rsid w:val="00E54709"/>
    <w:rsid w:val="00E63D26"/>
    <w:rsid w:val="00EC444B"/>
    <w:rsid w:val="00F17CC7"/>
    <w:rsid w:val="00F22E4B"/>
    <w:rsid w:val="00F2367C"/>
    <w:rsid w:val="00F47075"/>
    <w:rsid w:val="00F67EDD"/>
    <w:rsid w:val="00F74A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TotalTime>
  <Pages>18</Pages>
  <Words>6391</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2013-09-24T13:39:00Z</dcterms:created>
  <dcterms:modified xsi:type="dcterms:W3CDTF">2013-09-25T14:13:00Z</dcterms:modified>
</cp:coreProperties>
</file>